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8" w:type="dxa"/>
        <w:tblLayout w:type="fixed"/>
        <w:tblLook w:val="0000" w:firstRow="0" w:lastRow="0" w:firstColumn="0" w:lastColumn="0" w:noHBand="0" w:noVBand="0"/>
      </w:tblPr>
      <w:tblGrid>
        <w:gridCol w:w="108"/>
        <w:gridCol w:w="1560"/>
        <w:gridCol w:w="732"/>
        <w:gridCol w:w="7109"/>
        <w:gridCol w:w="949"/>
      </w:tblGrid>
      <w:tr w:rsidR="00AE13B8" w:rsidRPr="00AE13B8" w14:paraId="719B89F4" w14:textId="77777777" w:rsidTr="00AE13B8">
        <w:tc>
          <w:tcPr>
            <w:tcW w:w="1668" w:type="dxa"/>
            <w:gridSpan w:val="2"/>
          </w:tcPr>
          <w:p w14:paraId="5A9C263B" w14:textId="4122D6E9" w:rsidR="00AE13B8" w:rsidRPr="00AE13B8" w:rsidRDefault="00AE13B8" w:rsidP="00AE13B8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Verdana"/>
                <w:b/>
                <w:sz w:val="28"/>
                <w:szCs w:val="28"/>
                <w:lang w:val="pl-PL" w:eastAsia="zh-CN"/>
              </w:rPr>
            </w:pPr>
          </w:p>
        </w:tc>
        <w:tc>
          <w:tcPr>
            <w:tcW w:w="8790" w:type="dxa"/>
            <w:gridSpan w:val="3"/>
          </w:tcPr>
          <w:p w14:paraId="29DD84FE" w14:textId="77777777" w:rsidR="00AE13B8" w:rsidRDefault="00AE13B8" w:rsidP="00AE13B8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b/>
                <w:sz w:val="28"/>
                <w:szCs w:val="28"/>
                <w:lang w:val="pl-PL" w:eastAsia="zh-CN"/>
              </w:rPr>
            </w:pPr>
            <w:r w:rsidRPr="00AE13B8">
              <w:rPr>
                <w:rFonts w:ascii="Verdana" w:eastAsia="Verdana" w:hAnsi="Verdana" w:cs="Verdana"/>
                <w:b/>
                <w:sz w:val="28"/>
                <w:szCs w:val="28"/>
                <w:lang w:val="pl-PL" w:eastAsia="zh-CN"/>
              </w:rPr>
              <w:t xml:space="preserve">            </w:t>
            </w:r>
            <w:r w:rsidRPr="00AE13B8">
              <w:rPr>
                <w:rFonts w:ascii="Verdana" w:eastAsia="Times New Roman" w:hAnsi="Verdana" w:cs="Verdana"/>
                <w:b/>
                <w:sz w:val="28"/>
                <w:szCs w:val="28"/>
                <w:lang w:val="pl-PL" w:eastAsia="zh-CN"/>
              </w:rPr>
              <w:t>Komunikat z zawodów sportowych</w:t>
            </w:r>
          </w:p>
          <w:p w14:paraId="337383FF" w14:textId="77777777" w:rsidR="00AE13B8" w:rsidRPr="00AE13B8" w:rsidRDefault="00AE13B8" w:rsidP="00AE13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</w:p>
        </w:tc>
      </w:tr>
      <w:tr w:rsidR="00AE13B8" w:rsidRPr="00D63C5F" w14:paraId="4F4D826E" w14:textId="77777777" w:rsidTr="00AE13B8">
        <w:trPr>
          <w:gridBefore w:val="1"/>
          <w:gridAfter w:val="1"/>
          <w:wBefore w:w="108" w:type="dxa"/>
          <w:wAfter w:w="949" w:type="dxa"/>
        </w:trPr>
        <w:tc>
          <w:tcPr>
            <w:tcW w:w="2292" w:type="dxa"/>
            <w:gridSpan w:val="2"/>
            <w:tcBorders>
              <w:right w:val="single" w:sz="4" w:space="0" w:color="000000"/>
            </w:tcBorders>
          </w:tcPr>
          <w:p w14:paraId="670DA2E3" w14:textId="77777777" w:rsidR="00AE13B8" w:rsidRDefault="00AE13B8" w:rsidP="00B62A44">
            <w:pPr>
              <w:spacing w:before="60" w:after="60"/>
            </w:pPr>
            <w:r>
              <w:rPr>
                <w:rFonts w:ascii="Verdana" w:hAnsi="Verdana" w:cs="Verdana"/>
              </w:rPr>
              <w:t xml:space="preserve">Nazwa zawodów    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BDC7" w14:textId="77777777" w:rsidR="00AE13B8" w:rsidRPr="00AE13B8" w:rsidRDefault="00AE13B8" w:rsidP="00B62A44">
            <w:pPr>
              <w:snapToGrid w:val="0"/>
              <w:spacing w:before="60" w:after="60"/>
              <w:jc w:val="center"/>
              <w:rPr>
                <w:rFonts w:ascii="Verdana" w:hAnsi="Verdana" w:cs="Verdana"/>
                <w:b/>
                <w:lang w:val="pl-PL"/>
              </w:rPr>
            </w:pPr>
            <w:r w:rsidRPr="00AE13B8">
              <w:rPr>
                <w:rFonts w:ascii="Verdana" w:hAnsi="Verdana" w:cs="Verdana"/>
                <w:b/>
                <w:lang w:val="pl-PL"/>
              </w:rPr>
              <w:t>Mistrzostwa Powiatu Opole-ziemski / Szachy</w:t>
            </w:r>
          </w:p>
          <w:p w14:paraId="49334792" w14:textId="591B765C" w:rsidR="00AE13B8" w:rsidRPr="00AE13B8" w:rsidRDefault="00AE13B8" w:rsidP="00B62A44">
            <w:pPr>
              <w:snapToGrid w:val="0"/>
              <w:spacing w:before="60" w:after="60"/>
              <w:jc w:val="center"/>
              <w:rPr>
                <w:lang w:val="pl-PL"/>
              </w:rPr>
            </w:pPr>
            <w:r w:rsidRPr="00AE13B8">
              <w:rPr>
                <w:rFonts w:ascii="Verdana" w:hAnsi="Verdana" w:cs="Verdana"/>
                <w:b/>
                <w:lang w:val="pl-PL"/>
              </w:rPr>
              <w:t xml:space="preserve">IGRZYSKA </w:t>
            </w:r>
            <w:r w:rsidR="00D63C5F">
              <w:rPr>
                <w:rFonts w:ascii="Verdana" w:hAnsi="Verdana" w:cs="Verdana"/>
                <w:b/>
                <w:lang w:val="pl-PL"/>
              </w:rPr>
              <w:t xml:space="preserve">MŁODZIEŻY SZKOLNEJ </w:t>
            </w:r>
          </w:p>
        </w:tc>
      </w:tr>
      <w:tr w:rsidR="00AE13B8" w:rsidRPr="00D63C5F" w14:paraId="400537BE" w14:textId="77777777" w:rsidTr="00AE13B8">
        <w:trPr>
          <w:gridBefore w:val="1"/>
          <w:gridAfter w:val="1"/>
          <w:wBefore w:w="108" w:type="dxa"/>
          <w:wAfter w:w="949" w:type="dxa"/>
          <w:trHeight w:val="303"/>
        </w:trPr>
        <w:tc>
          <w:tcPr>
            <w:tcW w:w="2292" w:type="dxa"/>
            <w:gridSpan w:val="2"/>
          </w:tcPr>
          <w:p w14:paraId="6B91A05B" w14:textId="77777777" w:rsidR="00AE13B8" w:rsidRPr="00AE13B8" w:rsidRDefault="00AE13B8" w:rsidP="00B62A44">
            <w:pPr>
              <w:snapToGrid w:val="0"/>
              <w:rPr>
                <w:rFonts w:ascii="Verdana" w:hAnsi="Verdana" w:cs="Verdana"/>
                <w:b/>
                <w:lang w:val="pl-PL"/>
              </w:rPr>
            </w:pPr>
          </w:p>
        </w:tc>
        <w:tc>
          <w:tcPr>
            <w:tcW w:w="7109" w:type="dxa"/>
            <w:tcBorders>
              <w:top w:val="single" w:sz="4" w:space="0" w:color="000000"/>
              <w:bottom w:val="single" w:sz="4" w:space="0" w:color="000000"/>
            </w:tcBorders>
          </w:tcPr>
          <w:p w14:paraId="4CC1C090" w14:textId="77777777" w:rsidR="00AE13B8" w:rsidRPr="00AE13B8" w:rsidRDefault="00AE13B8" w:rsidP="00B62A44">
            <w:pPr>
              <w:snapToGrid w:val="0"/>
              <w:jc w:val="center"/>
              <w:rPr>
                <w:rFonts w:ascii="Verdana" w:hAnsi="Verdana" w:cs="Verdana"/>
                <w:b/>
                <w:lang w:val="pl-PL"/>
              </w:rPr>
            </w:pPr>
          </w:p>
        </w:tc>
      </w:tr>
      <w:tr w:rsidR="00AE13B8" w14:paraId="26A2B451" w14:textId="77777777" w:rsidTr="00AE13B8">
        <w:trPr>
          <w:gridBefore w:val="1"/>
          <w:gridAfter w:val="1"/>
          <w:wBefore w:w="108" w:type="dxa"/>
          <w:wAfter w:w="949" w:type="dxa"/>
        </w:trPr>
        <w:tc>
          <w:tcPr>
            <w:tcW w:w="2292" w:type="dxa"/>
            <w:gridSpan w:val="2"/>
            <w:tcBorders>
              <w:right w:val="single" w:sz="4" w:space="0" w:color="000000"/>
            </w:tcBorders>
          </w:tcPr>
          <w:p w14:paraId="23384F4A" w14:textId="77777777" w:rsidR="00AE13B8" w:rsidRDefault="00AE13B8" w:rsidP="00B62A44">
            <w:pPr>
              <w:spacing w:before="60" w:after="60"/>
            </w:pPr>
            <w:proofErr w:type="spellStart"/>
            <w:r>
              <w:rPr>
                <w:rFonts w:ascii="Verdana" w:hAnsi="Verdana" w:cs="Verdana"/>
              </w:rPr>
              <w:t>Miejsce</w:t>
            </w:r>
            <w:proofErr w:type="spellEnd"/>
            <w:r>
              <w:rPr>
                <w:rFonts w:ascii="Verdana" w:hAnsi="Verdana" w:cs="Verdana"/>
              </w:rPr>
              <w:t xml:space="preserve"> </w:t>
            </w:r>
            <w:proofErr w:type="spellStart"/>
            <w:r>
              <w:rPr>
                <w:rFonts w:ascii="Verdana" w:hAnsi="Verdana" w:cs="Verdana"/>
              </w:rPr>
              <w:t>i</w:t>
            </w:r>
            <w:proofErr w:type="spellEnd"/>
            <w:r>
              <w:rPr>
                <w:rFonts w:ascii="Verdana" w:hAnsi="Verdana" w:cs="Verdana"/>
              </w:rPr>
              <w:t xml:space="preserve"> data    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8680" w14:textId="6DDF0496" w:rsidR="00AE13B8" w:rsidRDefault="00AE13B8" w:rsidP="00B62A44">
            <w:pPr>
              <w:snapToGrid w:val="0"/>
              <w:spacing w:before="60" w:after="60"/>
              <w:jc w:val="center"/>
            </w:pPr>
            <w:r>
              <w:rPr>
                <w:rFonts w:ascii="Verdana" w:hAnsi="Verdana" w:cs="Verdana"/>
                <w:b/>
              </w:rPr>
              <w:t>ZIMNICE WIELKIE - 06.10.2025</w:t>
            </w:r>
          </w:p>
        </w:tc>
      </w:tr>
    </w:tbl>
    <w:p w14:paraId="770837F2" w14:textId="709B8853" w:rsidR="00AE13B8" w:rsidRPr="00AE13B8" w:rsidRDefault="00024514" w:rsidP="00AE13B8">
      <w:pPr>
        <w:suppressAutoHyphens/>
        <w:spacing w:after="0" w:line="240" w:lineRule="auto"/>
        <w:jc w:val="center"/>
        <w:rPr>
          <w:rFonts w:ascii="Verdana" w:eastAsia="Times New Roman" w:hAnsi="Verdana" w:cs="Verdana"/>
          <w:b/>
          <w:sz w:val="28"/>
          <w:szCs w:val="28"/>
          <w:lang w:val="pl-PL" w:eastAsia="zh-CN"/>
        </w:rPr>
      </w:pPr>
      <w:r w:rsidRPr="00AE13B8">
        <w:rPr>
          <w:rFonts w:ascii="Times New Roman" w:eastAsia="Yu Mincho" w:hAnsi="Times New Roman" w:cs="Times New Roman"/>
          <w:noProof/>
        </w:rPr>
        <w:drawing>
          <wp:anchor distT="0" distB="0" distL="114935" distR="114935" simplePos="0" relativeHeight="251658240" behindDoc="0" locked="0" layoutInCell="0" allowOverlap="1" wp14:anchorId="2EAA01FA" wp14:editId="0E21E1FD">
            <wp:simplePos x="0" y="0"/>
            <wp:positionH relativeFrom="column">
              <wp:posOffset>-712470</wp:posOffset>
            </wp:positionH>
            <wp:positionV relativeFrom="paragraph">
              <wp:posOffset>-2430145</wp:posOffset>
            </wp:positionV>
            <wp:extent cx="889000" cy="784225"/>
            <wp:effectExtent l="0" t="0" r="6350" b="0"/>
            <wp:wrapNone/>
            <wp:docPr id="3" name="Obraz 2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8" t="-124" r="-108" b="-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7842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20"/>
        <w:gridCol w:w="2250"/>
        <w:gridCol w:w="7236"/>
        <w:gridCol w:w="16"/>
      </w:tblGrid>
      <w:tr w:rsidR="00AE13B8" w:rsidRPr="00D63C5F" w14:paraId="56B0E9B5" w14:textId="77777777" w:rsidTr="008F2A8A">
        <w:tc>
          <w:tcPr>
            <w:tcW w:w="2370" w:type="dxa"/>
            <w:gridSpan w:val="2"/>
          </w:tcPr>
          <w:p w14:paraId="24DCA8ED" w14:textId="77777777" w:rsidR="00AE13B8" w:rsidRPr="00AE13B8" w:rsidRDefault="00AE13B8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>Godz.  9.00</w:t>
            </w:r>
          </w:p>
        </w:tc>
        <w:tc>
          <w:tcPr>
            <w:tcW w:w="7252" w:type="dxa"/>
            <w:gridSpan w:val="2"/>
          </w:tcPr>
          <w:p w14:paraId="40494A37" w14:textId="77777777" w:rsidR="00AE13B8" w:rsidRPr="00AE13B8" w:rsidRDefault="00AE13B8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>- weryfikacja dokumentów, odprawa opiekunów, losowanie</w:t>
            </w:r>
          </w:p>
        </w:tc>
      </w:tr>
      <w:tr w:rsidR="00AE13B8" w:rsidRPr="00AE13B8" w14:paraId="45CCD11B" w14:textId="77777777" w:rsidTr="008F2A8A">
        <w:tc>
          <w:tcPr>
            <w:tcW w:w="2370" w:type="dxa"/>
            <w:gridSpan w:val="2"/>
          </w:tcPr>
          <w:p w14:paraId="5C02BAC4" w14:textId="77777777" w:rsidR="00AE13B8" w:rsidRPr="00AE13B8" w:rsidRDefault="00AE13B8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 xml:space="preserve">Godz.  9.30 </w:t>
            </w:r>
          </w:p>
        </w:tc>
        <w:tc>
          <w:tcPr>
            <w:tcW w:w="7252" w:type="dxa"/>
            <w:gridSpan w:val="2"/>
          </w:tcPr>
          <w:p w14:paraId="6FC3CE43" w14:textId="77777777" w:rsidR="00AE13B8" w:rsidRPr="00AE13B8" w:rsidRDefault="00AE13B8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>- rozpoczęcie zawodów</w:t>
            </w:r>
          </w:p>
        </w:tc>
      </w:tr>
      <w:tr w:rsidR="00AE13B8" w:rsidRPr="00AE13B8" w14:paraId="20091670" w14:textId="77777777" w:rsidTr="008F2A8A">
        <w:tc>
          <w:tcPr>
            <w:tcW w:w="2370" w:type="dxa"/>
            <w:gridSpan w:val="2"/>
          </w:tcPr>
          <w:p w14:paraId="5D7EE0E2" w14:textId="06D0FDB7" w:rsidR="00AE13B8" w:rsidRPr="00AE13B8" w:rsidRDefault="00AE13B8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>Godz.  1</w:t>
            </w:r>
            <w:r>
              <w:rPr>
                <w:rFonts w:ascii="Verdana" w:eastAsia="Times New Roman" w:hAnsi="Verdana" w:cs="Verdana"/>
                <w:lang w:val="pl-PL" w:eastAsia="zh-CN"/>
              </w:rPr>
              <w:t>2</w:t>
            </w:r>
            <w:r w:rsidRPr="00AE13B8">
              <w:rPr>
                <w:rFonts w:ascii="Verdana" w:eastAsia="Times New Roman" w:hAnsi="Verdana" w:cs="Verdana"/>
                <w:lang w:val="pl-PL" w:eastAsia="zh-CN"/>
              </w:rPr>
              <w:t xml:space="preserve">.00 </w:t>
            </w:r>
          </w:p>
        </w:tc>
        <w:tc>
          <w:tcPr>
            <w:tcW w:w="7252" w:type="dxa"/>
            <w:gridSpan w:val="2"/>
          </w:tcPr>
          <w:p w14:paraId="2A7F0BCE" w14:textId="3EBADE92" w:rsidR="00B2622B" w:rsidRDefault="00AE13B8" w:rsidP="00AE13B8">
            <w:pPr>
              <w:suppressAutoHyphens/>
              <w:spacing w:before="60" w:after="60" w:line="240" w:lineRule="auto"/>
              <w:rPr>
                <w:rFonts w:ascii="Verdana" w:eastAsia="Times New Roman" w:hAnsi="Verdana" w:cs="Verdana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>- zakończenie zawodów</w:t>
            </w:r>
          </w:p>
          <w:p w14:paraId="67862367" w14:textId="77777777" w:rsidR="00B2622B" w:rsidRPr="00AE13B8" w:rsidRDefault="00B2622B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</w:p>
        </w:tc>
      </w:tr>
      <w:tr w:rsidR="00AE13B8" w:rsidRPr="00AE13B8" w14:paraId="61A8222E" w14:textId="77777777" w:rsidTr="008F2A8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20" w:type="dxa"/>
          <w:wAfter w:w="16" w:type="dxa"/>
          <w:trHeight w:val="379"/>
        </w:trPr>
        <w:tc>
          <w:tcPr>
            <w:tcW w:w="9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EC39E98" w14:textId="5FF8474C" w:rsidR="00AE13B8" w:rsidRPr="00D63C5F" w:rsidRDefault="00D63C5F" w:rsidP="00AE13B8">
            <w:pPr>
              <w:suppressAutoHyphens/>
              <w:snapToGrid w:val="0"/>
              <w:spacing w:before="60" w:after="60" w:line="240" w:lineRule="auto"/>
              <w:rPr>
                <w:rFonts w:ascii="Verdana" w:eastAsia="Times New Roman" w:hAnsi="Verdana" w:cs="Times New Roman"/>
                <w:lang w:val="pl-PL" w:eastAsia="zh-CN"/>
              </w:rPr>
            </w:pPr>
            <w:r w:rsidRPr="00D63C5F">
              <w:rPr>
                <w:rFonts w:ascii="Verdana" w:eastAsia="Times New Roman" w:hAnsi="Verdana" w:cs="Times New Roman"/>
                <w:lang w:val="pl-PL" w:eastAsia="zh-CN"/>
              </w:rPr>
              <w:t>S</w:t>
            </w:r>
            <w:r w:rsidR="00024514">
              <w:rPr>
                <w:rFonts w:ascii="Verdana" w:eastAsia="Times New Roman" w:hAnsi="Verdana" w:cs="Times New Roman"/>
                <w:lang w:val="pl-PL" w:eastAsia="zh-CN"/>
              </w:rPr>
              <w:t xml:space="preserve">zkoła </w:t>
            </w:r>
            <w:r w:rsidRPr="00D63C5F">
              <w:rPr>
                <w:rFonts w:ascii="Verdana" w:eastAsia="Times New Roman" w:hAnsi="Verdana" w:cs="Times New Roman"/>
                <w:lang w:val="pl-PL" w:eastAsia="zh-CN"/>
              </w:rPr>
              <w:t>P</w:t>
            </w:r>
            <w:r w:rsidR="00024514">
              <w:rPr>
                <w:rFonts w:ascii="Verdana" w:eastAsia="Times New Roman" w:hAnsi="Verdana" w:cs="Times New Roman"/>
                <w:lang w:val="pl-PL" w:eastAsia="zh-CN"/>
              </w:rPr>
              <w:t>odstawowa</w:t>
            </w:r>
            <w:r w:rsidRPr="00D63C5F">
              <w:rPr>
                <w:rFonts w:ascii="Verdana" w:eastAsia="Times New Roman" w:hAnsi="Verdana" w:cs="Times New Roman"/>
                <w:lang w:val="pl-PL" w:eastAsia="zh-CN"/>
              </w:rPr>
              <w:t xml:space="preserve"> 1 Niemodlin</w:t>
            </w:r>
          </w:p>
        </w:tc>
      </w:tr>
      <w:tr w:rsidR="00AE13B8" w:rsidRPr="00AE13B8" w14:paraId="6FD78F40" w14:textId="77777777" w:rsidTr="008F2A8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20" w:type="dxa"/>
          <w:wAfter w:w="16" w:type="dxa"/>
          <w:trHeight w:val="379"/>
        </w:trPr>
        <w:tc>
          <w:tcPr>
            <w:tcW w:w="9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128A890" w14:textId="33BEA7E0" w:rsidR="00AE13B8" w:rsidRPr="00D63C5F" w:rsidRDefault="00024514" w:rsidP="00AE13B8">
            <w:pPr>
              <w:suppressAutoHyphens/>
              <w:snapToGrid w:val="0"/>
              <w:spacing w:before="60" w:after="60" w:line="240" w:lineRule="auto"/>
              <w:rPr>
                <w:rFonts w:ascii="Verdana" w:eastAsia="Times New Roman" w:hAnsi="Verdana" w:cs="Verdana"/>
                <w:lang w:val="pl-PL" w:eastAsia="zh-CN"/>
              </w:rPr>
            </w:pPr>
            <w:r>
              <w:rPr>
                <w:rFonts w:ascii="Verdana" w:eastAsia="Times New Roman" w:hAnsi="Verdana" w:cs="Verdana"/>
                <w:lang w:val="pl-PL" w:eastAsia="zh-CN"/>
              </w:rPr>
              <w:t>Publiczna Szkoła Podstawowa</w:t>
            </w:r>
            <w:r w:rsidR="00D63C5F" w:rsidRPr="00D63C5F">
              <w:rPr>
                <w:rFonts w:ascii="Verdana" w:eastAsia="Times New Roman" w:hAnsi="Verdana" w:cs="Verdana"/>
                <w:lang w:val="pl-PL" w:eastAsia="zh-CN"/>
              </w:rPr>
              <w:t xml:space="preserve"> Zimnice Wielkie</w:t>
            </w:r>
          </w:p>
        </w:tc>
      </w:tr>
      <w:tr w:rsidR="00AE13B8" w:rsidRPr="00AE13B8" w14:paraId="0AEC51C0" w14:textId="77777777" w:rsidTr="008F2A8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20" w:type="dxa"/>
          <w:wAfter w:w="16" w:type="dxa"/>
          <w:trHeight w:val="379"/>
        </w:trPr>
        <w:tc>
          <w:tcPr>
            <w:tcW w:w="9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DE024B0" w14:textId="6BCBD8CA" w:rsidR="00AE13B8" w:rsidRPr="00D63C5F" w:rsidRDefault="00024514" w:rsidP="00AE13B8">
            <w:pPr>
              <w:suppressAutoHyphens/>
              <w:snapToGrid w:val="0"/>
              <w:spacing w:before="60" w:after="60" w:line="240" w:lineRule="auto"/>
              <w:rPr>
                <w:rFonts w:ascii="Verdana" w:eastAsia="Times New Roman" w:hAnsi="Verdana" w:cs="Verdana"/>
                <w:lang w:val="pl-PL" w:eastAsia="zh-CN"/>
              </w:rPr>
            </w:pPr>
            <w:r>
              <w:rPr>
                <w:rFonts w:ascii="Verdana" w:eastAsia="Times New Roman" w:hAnsi="Verdana" w:cs="Verdana"/>
                <w:lang w:val="pl-PL" w:eastAsia="zh-CN"/>
              </w:rPr>
              <w:t>Zespół Szkół</w:t>
            </w:r>
            <w:r w:rsidR="00D63C5F" w:rsidRPr="00D63C5F">
              <w:rPr>
                <w:rFonts w:ascii="Verdana" w:eastAsia="Times New Roman" w:hAnsi="Verdana" w:cs="Verdana"/>
                <w:lang w:val="pl-PL" w:eastAsia="zh-CN"/>
              </w:rPr>
              <w:t xml:space="preserve"> Niemodlin</w:t>
            </w:r>
          </w:p>
        </w:tc>
      </w:tr>
      <w:tr w:rsidR="00AE13B8" w:rsidRPr="00AE13B8" w14:paraId="475FD33C" w14:textId="77777777" w:rsidTr="008F2A8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20" w:type="dxa"/>
          <w:wAfter w:w="16" w:type="dxa"/>
          <w:trHeight w:val="379"/>
        </w:trPr>
        <w:tc>
          <w:tcPr>
            <w:tcW w:w="9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DD67554" w14:textId="2C0289E2" w:rsidR="00AE13B8" w:rsidRPr="00D63C5F" w:rsidRDefault="00024514" w:rsidP="00AE13B8">
            <w:pPr>
              <w:suppressAutoHyphens/>
              <w:snapToGrid w:val="0"/>
              <w:spacing w:before="60" w:after="60" w:line="240" w:lineRule="auto"/>
              <w:rPr>
                <w:rFonts w:ascii="Verdana" w:eastAsia="Times New Roman" w:hAnsi="Verdana" w:cs="Verdana"/>
                <w:lang w:val="pl-PL" w:eastAsia="zh-CN"/>
              </w:rPr>
            </w:pPr>
            <w:r>
              <w:rPr>
                <w:rFonts w:ascii="Verdana" w:eastAsia="Times New Roman" w:hAnsi="Verdana" w:cs="Verdana"/>
                <w:lang w:val="pl-PL" w:eastAsia="zh-CN"/>
              </w:rPr>
              <w:t>Publiczna Szkoła Podstawowa</w:t>
            </w:r>
            <w:r w:rsidR="00D63C5F" w:rsidRPr="00D63C5F">
              <w:rPr>
                <w:rFonts w:ascii="Verdana" w:eastAsia="Times New Roman" w:hAnsi="Verdana" w:cs="Verdana"/>
                <w:lang w:val="pl-PL" w:eastAsia="zh-CN"/>
              </w:rPr>
              <w:t xml:space="preserve"> Ligota Prószkowska</w:t>
            </w:r>
          </w:p>
        </w:tc>
      </w:tr>
    </w:tbl>
    <w:p w14:paraId="6C2F7ACB" w14:textId="77777777" w:rsidR="00EE34B1" w:rsidRDefault="00EE34B1"/>
    <w:tbl>
      <w:tblPr>
        <w:tblStyle w:val="Tabela-Siatka"/>
        <w:tblW w:w="9748" w:type="dxa"/>
        <w:tblLook w:val="04A0" w:firstRow="1" w:lastRow="0" w:firstColumn="1" w:lastColumn="0" w:noHBand="0" w:noVBand="1"/>
      </w:tblPr>
      <w:tblGrid>
        <w:gridCol w:w="662"/>
        <w:gridCol w:w="2140"/>
        <w:gridCol w:w="1134"/>
        <w:gridCol w:w="1134"/>
        <w:gridCol w:w="1134"/>
        <w:gridCol w:w="1134"/>
        <w:gridCol w:w="1276"/>
        <w:gridCol w:w="1134"/>
      </w:tblGrid>
      <w:tr w:rsidR="008F2A8A" w14:paraId="758A6A9B" w14:textId="77777777" w:rsidTr="008F2A8A">
        <w:tc>
          <w:tcPr>
            <w:tcW w:w="662" w:type="dxa"/>
            <w:shd w:val="clear" w:color="auto" w:fill="FFFF00"/>
            <w:vAlign w:val="center"/>
          </w:tcPr>
          <w:p w14:paraId="3F1BB1C6" w14:textId="435266F8" w:rsidR="00AE13B8" w:rsidRPr="008F2A8A" w:rsidRDefault="00AE13B8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Lp.</w:t>
            </w:r>
          </w:p>
        </w:tc>
        <w:tc>
          <w:tcPr>
            <w:tcW w:w="2140" w:type="dxa"/>
            <w:shd w:val="clear" w:color="auto" w:fill="FFFF00"/>
            <w:vAlign w:val="center"/>
          </w:tcPr>
          <w:p w14:paraId="59EDA49E" w14:textId="3048EAF9" w:rsidR="00AE13B8" w:rsidRPr="008F2A8A" w:rsidRDefault="00AE13B8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Nazwa szkoły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0CD13132" w14:textId="2F726C8D" w:rsidR="00AE13B8" w:rsidRPr="008F2A8A" w:rsidRDefault="008F2A8A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I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5058FEF0" w14:textId="4B7F290F" w:rsidR="00AE13B8" w:rsidRPr="008F2A8A" w:rsidRDefault="008F2A8A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II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01392ABD" w14:textId="4C30AD0B" w:rsidR="00AE13B8" w:rsidRPr="008F2A8A" w:rsidRDefault="008F2A8A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III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09293735" w14:textId="6CF6877F" w:rsidR="00AE13B8" w:rsidRPr="008F2A8A" w:rsidRDefault="008F2A8A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IV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0D37959E" w14:textId="77777777" w:rsidR="00AE13B8" w:rsidRPr="008F2A8A" w:rsidRDefault="00AE13B8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Suma punktów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28739791" w14:textId="77777777" w:rsidR="00AE13B8" w:rsidRPr="008F2A8A" w:rsidRDefault="00AE13B8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Miejsce</w:t>
            </w:r>
          </w:p>
        </w:tc>
      </w:tr>
      <w:tr w:rsidR="00024514" w14:paraId="65F09AE9" w14:textId="77777777" w:rsidTr="003D25F5">
        <w:trPr>
          <w:trHeight w:val="567"/>
        </w:trPr>
        <w:tc>
          <w:tcPr>
            <w:tcW w:w="2802" w:type="dxa"/>
            <w:gridSpan w:val="2"/>
            <w:vAlign w:val="center"/>
          </w:tcPr>
          <w:p w14:paraId="5A28A518" w14:textId="211E0821" w:rsidR="00024514" w:rsidRPr="00D63C5F" w:rsidRDefault="00024514" w:rsidP="008F2A8A">
            <w:pPr>
              <w:rPr>
                <w:rFonts w:ascii="Verdana" w:hAnsi="Verdana"/>
              </w:rPr>
            </w:pPr>
            <w:r w:rsidRPr="00D63C5F">
              <w:rPr>
                <w:rFonts w:ascii="Verdana" w:eastAsia="Times New Roman" w:hAnsi="Verdana" w:cs="Times New Roman"/>
                <w:lang w:val="pl-PL" w:eastAsia="zh-CN"/>
              </w:rPr>
              <w:t>SP 1 Niemodlin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645277C9" w14:textId="06646DA5" w:rsidR="00024514" w:rsidRPr="00024514" w:rsidRDefault="00024514" w:rsidP="00EE34B1">
            <w:pPr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4ACA53B4" w14:textId="0C682F2E" w:rsidR="00024514" w:rsidRPr="00024514" w:rsidRDefault="000245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3,5</w:t>
            </w:r>
          </w:p>
        </w:tc>
        <w:tc>
          <w:tcPr>
            <w:tcW w:w="1134" w:type="dxa"/>
            <w:vAlign w:val="center"/>
          </w:tcPr>
          <w:p w14:paraId="4EF9F9A1" w14:textId="13E6C20B" w:rsidR="00024514" w:rsidRPr="00024514" w:rsidRDefault="000245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4</w:t>
            </w:r>
          </w:p>
        </w:tc>
        <w:tc>
          <w:tcPr>
            <w:tcW w:w="1134" w:type="dxa"/>
            <w:vAlign w:val="center"/>
          </w:tcPr>
          <w:p w14:paraId="66EA7C23" w14:textId="16AEDAAB" w:rsidR="00024514" w:rsidRPr="00024514" w:rsidRDefault="000245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3</w:t>
            </w:r>
          </w:p>
        </w:tc>
        <w:tc>
          <w:tcPr>
            <w:tcW w:w="1276" w:type="dxa"/>
            <w:vAlign w:val="center"/>
          </w:tcPr>
          <w:p w14:paraId="4CA94513" w14:textId="7C1566E7" w:rsidR="00024514" w:rsidRPr="008F2A8A" w:rsidRDefault="00024514" w:rsidP="00EE34B1">
            <w:pPr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10,5</w:t>
            </w:r>
          </w:p>
        </w:tc>
        <w:tc>
          <w:tcPr>
            <w:tcW w:w="1134" w:type="dxa"/>
            <w:vAlign w:val="center"/>
          </w:tcPr>
          <w:p w14:paraId="14CBB522" w14:textId="5C19AF0B" w:rsidR="00024514" w:rsidRPr="008F2A8A" w:rsidRDefault="000245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  <w:color w:val="EE0000"/>
              </w:rPr>
              <w:t>I</w:t>
            </w:r>
          </w:p>
        </w:tc>
      </w:tr>
      <w:tr w:rsidR="00024514" w14:paraId="0712F7BF" w14:textId="77777777" w:rsidTr="00E8671A">
        <w:trPr>
          <w:trHeight w:val="567"/>
        </w:trPr>
        <w:tc>
          <w:tcPr>
            <w:tcW w:w="2802" w:type="dxa"/>
            <w:gridSpan w:val="2"/>
            <w:tcBorders>
              <w:right w:val="single" w:sz="4" w:space="0" w:color="000000"/>
            </w:tcBorders>
            <w:vAlign w:val="center"/>
          </w:tcPr>
          <w:p w14:paraId="5A73DA5F" w14:textId="29541813" w:rsidR="00024514" w:rsidRPr="00D63C5F" w:rsidRDefault="00024514" w:rsidP="00D63C5F">
            <w:pPr>
              <w:rPr>
                <w:rFonts w:ascii="Verdana" w:hAnsi="Verdana"/>
              </w:rPr>
            </w:pPr>
            <w:bookmarkStart w:id="0" w:name="_Hlk210683198"/>
            <w:r w:rsidRPr="00D63C5F">
              <w:rPr>
                <w:rFonts w:ascii="Verdana" w:eastAsia="Times New Roman" w:hAnsi="Verdana" w:cs="Verdana"/>
                <w:lang w:val="pl-PL" w:eastAsia="zh-CN"/>
              </w:rPr>
              <w:t>PSP Zimnice W</w:t>
            </w:r>
            <w:r>
              <w:rPr>
                <w:rFonts w:ascii="Verdana" w:eastAsia="Times New Roman" w:hAnsi="Verdana" w:cs="Verdana"/>
                <w:lang w:val="pl-PL" w:eastAsia="zh-CN"/>
              </w:rPr>
              <w:t>ielkie</w:t>
            </w:r>
          </w:p>
        </w:tc>
        <w:tc>
          <w:tcPr>
            <w:tcW w:w="1134" w:type="dxa"/>
            <w:vAlign w:val="center"/>
          </w:tcPr>
          <w:p w14:paraId="298D66C6" w14:textId="5FDFDBE5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0,5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0AC81DD" w14:textId="14C27CE4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64FEBD25" w14:textId="65853D00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3,5</w:t>
            </w:r>
          </w:p>
        </w:tc>
        <w:tc>
          <w:tcPr>
            <w:tcW w:w="1134" w:type="dxa"/>
            <w:vAlign w:val="center"/>
          </w:tcPr>
          <w:p w14:paraId="1BAB27AF" w14:textId="43820589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2</w:t>
            </w:r>
          </w:p>
        </w:tc>
        <w:tc>
          <w:tcPr>
            <w:tcW w:w="1276" w:type="dxa"/>
            <w:vAlign w:val="center"/>
          </w:tcPr>
          <w:p w14:paraId="101E25FD" w14:textId="6E1B3F1E" w:rsidR="00024514" w:rsidRPr="008F2A8A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6</w:t>
            </w:r>
          </w:p>
        </w:tc>
        <w:tc>
          <w:tcPr>
            <w:tcW w:w="1134" w:type="dxa"/>
            <w:vAlign w:val="center"/>
          </w:tcPr>
          <w:p w14:paraId="6FA42456" w14:textId="699E4A61" w:rsidR="00024514" w:rsidRPr="008F2A8A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III</w:t>
            </w:r>
          </w:p>
        </w:tc>
      </w:tr>
      <w:bookmarkEnd w:id="0"/>
      <w:tr w:rsidR="00024514" w14:paraId="56E2E811" w14:textId="77777777" w:rsidTr="00E0465F">
        <w:trPr>
          <w:trHeight w:val="567"/>
        </w:trPr>
        <w:tc>
          <w:tcPr>
            <w:tcW w:w="2802" w:type="dxa"/>
            <w:gridSpan w:val="2"/>
            <w:vAlign w:val="center"/>
          </w:tcPr>
          <w:p w14:paraId="7DB721A4" w14:textId="0044DA9F" w:rsidR="00024514" w:rsidRPr="00D63C5F" w:rsidRDefault="00024514" w:rsidP="00D63C5F">
            <w:pPr>
              <w:rPr>
                <w:rFonts w:ascii="Verdana" w:hAnsi="Verdana"/>
              </w:rPr>
            </w:pPr>
            <w:r w:rsidRPr="00D63C5F">
              <w:rPr>
                <w:rFonts w:ascii="Verdana" w:eastAsia="Times New Roman" w:hAnsi="Verdana" w:cs="Verdana"/>
                <w:lang w:val="pl-PL" w:eastAsia="zh-CN"/>
              </w:rPr>
              <w:t>ZS Niemodlin</w:t>
            </w:r>
          </w:p>
        </w:tc>
        <w:tc>
          <w:tcPr>
            <w:tcW w:w="1134" w:type="dxa"/>
            <w:vAlign w:val="center"/>
          </w:tcPr>
          <w:p w14:paraId="759286D0" w14:textId="78984C91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14:paraId="114ACBAE" w14:textId="506F4902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0,5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7D749E42" w14:textId="043DE763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7DE85830" w14:textId="5850B4DB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0</w:t>
            </w:r>
          </w:p>
        </w:tc>
        <w:tc>
          <w:tcPr>
            <w:tcW w:w="1276" w:type="dxa"/>
            <w:vAlign w:val="center"/>
          </w:tcPr>
          <w:p w14:paraId="558C2059" w14:textId="6343B693" w:rsidR="00024514" w:rsidRPr="008F2A8A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0,5</w:t>
            </w:r>
          </w:p>
        </w:tc>
        <w:tc>
          <w:tcPr>
            <w:tcW w:w="1134" w:type="dxa"/>
            <w:vAlign w:val="center"/>
          </w:tcPr>
          <w:p w14:paraId="7BC1DA5C" w14:textId="5D1FAEA4" w:rsidR="00024514" w:rsidRPr="008F2A8A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IV</w:t>
            </w:r>
          </w:p>
        </w:tc>
      </w:tr>
      <w:tr w:rsidR="00024514" w14:paraId="1F697E8E" w14:textId="77777777" w:rsidTr="00F51297">
        <w:trPr>
          <w:trHeight w:val="567"/>
        </w:trPr>
        <w:tc>
          <w:tcPr>
            <w:tcW w:w="2802" w:type="dxa"/>
            <w:gridSpan w:val="2"/>
            <w:vAlign w:val="center"/>
          </w:tcPr>
          <w:p w14:paraId="59EDBCB3" w14:textId="024FD2EF" w:rsidR="00024514" w:rsidRPr="00024514" w:rsidRDefault="00024514" w:rsidP="00D63C5F">
            <w:pPr>
              <w:rPr>
                <w:rFonts w:ascii="Verdana" w:hAnsi="Verdana"/>
                <w:sz w:val="20"/>
                <w:szCs w:val="20"/>
              </w:rPr>
            </w:pPr>
            <w:r w:rsidRPr="00024514">
              <w:rPr>
                <w:rFonts w:ascii="Verdana" w:eastAsia="Times New Roman" w:hAnsi="Verdana" w:cs="Verdana"/>
                <w:sz w:val="20"/>
                <w:szCs w:val="20"/>
                <w:lang w:val="pl-PL" w:eastAsia="zh-CN"/>
              </w:rPr>
              <w:t>PSP Ligota Prószkowska</w:t>
            </w:r>
          </w:p>
        </w:tc>
        <w:tc>
          <w:tcPr>
            <w:tcW w:w="1134" w:type="dxa"/>
            <w:vAlign w:val="center"/>
          </w:tcPr>
          <w:p w14:paraId="106D07C8" w14:textId="237BAC8F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1</w:t>
            </w:r>
          </w:p>
        </w:tc>
        <w:tc>
          <w:tcPr>
            <w:tcW w:w="1134" w:type="dxa"/>
            <w:vAlign w:val="center"/>
          </w:tcPr>
          <w:p w14:paraId="41D03496" w14:textId="5A97C1C4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2</w:t>
            </w:r>
          </w:p>
        </w:tc>
        <w:tc>
          <w:tcPr>
            <w:tcW w:w="1134" w:type="dxa"/>
            <w:vAlign w:val="center"/>
          </w:tcPr>
          <w:p w14:paraId="6B7E296B" w14:textId="0AF1518D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 w:rsidRPr="00024514">
              <w:rPr>
                <w:rFonts w:ascii="Verdana" w:hAnsi="Verdana"/>
                <w:b/>
                <w:bCs/>
              </w:rPr>
              <w:t>4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6207E049" w14:textId="55E2690D" w:rsidR="00024514" w:rsidRPr="00024514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3343871" w14:textId="66D23D6D" w:rsidR="00024514" w:rsidRPr="008F2A8A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7</w:t>
            </w:r>
          </w:p>
        </w:tc>
        <w:tc>
          <w:tcPr>
            <w:tcW w:w="1134" w:type="dxa"/>
            <w:vAlign w:val="center"/>
          </w:tcPr>
          <w:p w14:paraId="656644C7" w14:textId="414AB5A6" w:rsidR="00024514" w:rsidRPr="008F2A8A" w:rsidRDefault="00024514" w:rsidP="00D63C5F">
            <w:pPr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II</w:t>
            </w:r>
          </w:p>
        </w:tc>
      </w:tr>
    </w:tbl>
    <w:p w14:paraId="59B9ADA5" w14:textId="243C57BE" w:rsidR="00D63C5F" w:rsidRPr="00024514" w:rsidRDefault="00024514" w:rsidP="00D63C5F">
      <w:pPr>
        <w:suppressAutoHyphens/>
        <w:spacing w:after="0" w:line="240" w:lineRule="auto"/>
        <w:rPr>
          <w:rFonts w:ascii="Verdana" w:eastAsia="Times New Roman" w:hAnsi="Verdana" w:cs="Times New Roman"/>
          <w:b/>
          <w:bCs/>
          <w:color w:val="FF0000"/>
          <w:sz w:val="18"/>
          <w:szCs w:val="18"/>
          <w:lang w:val="pl-PL" w:eastAsia="zh-CN"/>
        </w:rPr>
      </w:pPr>
      <w:bookmarkStart w:id="1" w:name="_Hlk179207157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0"/>
          <w:lang w:val="pl-PL" w:eastAsia="zh-CN"/>
        </w:rPr>
        <w:br/>
      </w:r>
      <w:r w:rsidR="00D63C5F" w:rsidRPr="00024514">
        <w:rPr>
          <w:rFonts w:ascii="Verdana" w:eastAsia="Times New Roman" w:hAnsi="Verdana" w:cs="Times New Roman"/>
          <w:b/>
          <w:bCs/>
          <w:color w:val="FF0000"/>
          <w:sz w:val="18"/>
          <w:szCs w:val="18"/>
          <w:lang w:val="pl-PL" w:eastAsia="zh-CN"/>
        </w:rPr>
        <w:t>ORGANIZATOR</w:t>
      </w:r>
    </w:p>
    <w:p w14:paraId="43476A02" w14:textId="77777777" w:rsidR="00D63C5F" w:rsidRPr="00024514" w:rsidRDefault="00D63C5F" w:rsidP="00D63C5F">
      <w:pPr>
        <w:suppressAutoHyphens/>
        <w:spacing w:after="0" w:line="240" w:lineRule="auto"/>
        <w:rPr>
          <w:rFonts w:ascii="Verdana" w:eastAsia="Times New Roman" w:hAnsi="Verdana" w:cs="Times New Roman"/>
          <w:b/>
          <w:bCs/>
          <w:color w:val="FF0000"/>
          <w:sz w:val="18"/>
          <w:szCs w:val="18"/>
          <w:lang w:val="pl-PL" w:eastAsia="zh-CN"/>
        </w:rPr>
      </w:pPr>
      <w:r w:rsidRPr="00024514">
        <w:rPr>
          <w:rFonts w:ascii="Verdana" w:eastAsia="Times New Roman" w:hAnsi="Verdana" w:cs="Times New Roman"/>
          <w:b/>
          <w:bCs/>
          <w:color w:val="FF0000"/>
          <w:sz w:val="18"/>
          <w:szCs w:val="18"/>
          <w:lang w:val="pl-PL" w:eastAsia="zh-CN"/>
        </w:rPr>
        <w:t>Joachim Wocka</w:t>
      </w:r>
      <w:bookmarkEnd w:id="1"/>
    </w:p>
    <w:p w14:paraId="1838AB34" w14:textId="77777777" w:rsidR="00D63C5F" w:rsidRPr="00D63C5F" w:rsidRDefault="00D63C5F" w:rsidP="00D63C5F">
      <w:pPr>
        <w:spacing w:line="240" w:lineRule="auto"/>
        <w:contextualSpacing/>
      </w:pPr>
    </w:p>
    <w:p w14:paraId="3419EE5E" w14:textId="77777777" w:rsidR="00D63C5F" w:rsidRDefault="00D63C5F" w:rsidP="008F2A8A">
      <w:pPr>
        <w:spacing w:line="240" w:lineRule="auto"/>
        <w:contextualSpacing/>
      </w:pPr>
    </w:p>
    <w:p w14:paraId="735F0844" w14:textId="24E303EA" w:rsidR="004B330E" w:rsidRDefault="008F2A8A" w:rsidP="008F2A8A">
      <w:pPr>
        <w:spacing w:line="240" w:lineRule="auto"/>
        <w:contextualSpacing/>
      </w:pPr>
      <w:r>
        <w:br/>
      </w:r>
    </w:p>
    <w:sectPr w:rsidR="004B330E" w:rsidSect="008F2A8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38649912">
    <w:abstractNumId w:val="8"/>
  </w:num>
  <w:num w:numId="2" w16cid:durableId="2027513922">
    <w:abstractNumId w:val="6"/>
  </w:num>
  <w:num w:numId="3" w16cid:durableId="64648345">
    <w:abstractNumId w:val="5"/>
  </w:num>
  <w:num w:numId="4" w16cid:durableId="179897754">
    <w:abstractNumId w:val="4"/>
  </w:num>
  <w:num w:numId="5" w16cid:durableId="412049844">
    <w:abstractNumId w:val="7"/>
  </w:num>
  <w:num w:numId="6" w16cid:durableId="1839078267">
    <w:abstractNumId w:val="3"/>
  </w:num>
  <w:num w:numId="7" w16cid:durableId="622276493">
    <w:abstractNumId w:val="2"/>
  </w:num>
  <w:num w:numId="8" w16cid:durableId="1248416750">
    <w:abstractNumId w:val="1"/>
  </w:num>
  <w:num w:numId="9" w16cid:durableId="1655647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4514"/>
    <w:rsid w:val="00034616"/>
    <w:rsid w:val="0006063C"/>
    <w:rsid w:val="0015074B"/>
    <w:rsid w:val="0029639D"/>
    <w:rsid w:val="00326F90"/>
    <w:rsid w:val="003F3F9E"/>
    <w:rsid w:val="004B330E"/>
    <w:rsid w:val="005A40AA"/>
    <w:rsid w:val="008F2A8A"/>
    <w:rsid w:val="00A63A8A"/>
    <w:rsid w:val="00AA1D8D"/>
    <w:rsid w:val="00AD60FD"/>
    <w:rsid w:val="00AE13B8"/>
    <w:rsid w:val="00B2622B"/>
    <w:rsid w:val="00B47730"/>
    <w:rsid w:val="00CB0664"/>
    <w:rsid w:val="00D63C5F"/>
    <w:rsid w:val="00EE34B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935BBA"/>
  <w14:defaultImageDpi w14:val="300"/>
  <w15:docId w15:val="{634E5C99-A646-4E64-8D17-05B5A196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2A8A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Tadeusz Walczuk</cp:lastModifiedBy>
  <cp:revision>7</cp:revision>
  <dcterms:created xsi:type="dcterms:W3CDTF">2013-12-23T23:15:00Z</dcterms:created>
  <dcterms:modified xsi:type="dcterms:W3CDTF">2025-10-07T09:23:00Z</dcterms:modified>
  <cp:category/>
</cp:coreProperties>
</file>